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8D727" w14:textId="2005BBB4" w:rsidR="00583EA0" w:rsidRDefault="00583EA0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A62C18C" w14:textId="7E3012C5" w:rsidR="00583EA0" w:rsidRDefault="00583EA0" w:rsidP="00583EA0">
      <w:r>
        <w:t>De grijze teksten met to</w:t>
      </w:r>
      <w:r w:rsidR="00053D7D">
        <w:t>e</w:t>
      </w:r>
      <w:r>
        <w:t>lichting in de gele velden dienen te worden vervangen door invullingen van de gegadigde.</w:t>
      </w:r>
    </w:p>
    <w:p w14:paraId="59A7CB2F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4698C3E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42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DD9E" w14:textId="77777777" w:rsidR="00583EA0" w:rsidRDefault="00583EA0">
            <w:r>
              <w:t>Inschrijver</w:t>
            </w:r>
          </w:p>
        </w:tc>
      </w:tr>
      <w:tr w:rsidR="00583EA0" w14:paraId="57540B9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3B2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D5D0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7F0435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5EC6B68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6A1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D476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AE74E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31C67A2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1EC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C2A7" w14:textId="77777777" w:rsidR="00583EA0" w:rsidRDefault="00583EA0">
            <w:r>
              <w:t xml:space="preserve">Referentieproject </w:t>
            </w:r>
          </w:p>
        </w:tc>
      </w:tr>
      <w:tr w:rsidR="00583EA0" w14:paraId="435DD6C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86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04AD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4FB2F9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418BF2C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593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8306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0F85C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52AF7F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24F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3187" w14:textId="77777777" w:rsidR="00583EA0" w:rsidRDefault="00583EA0">
            <w:r>
              <w:t>Referentie heeft betrekking op:</w:t>
            </w:r>
          </w:p>
          <w:p w14:paraId="5DD4EB2C" w14:textId="77777777" w:rsidR="00583EA0" w:rsidRDefault="00583EA0">
            <w:r>
              <w:t xml:space="preserve"> </w:t>
            </w:r>
          </w:p>
          <w:p w14:paraId="4C4EDCB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770BC4" w14:textId="0C3D3A02" w:rsidR="00583EA0" w:rsidRDefault="00583EA0">
            <w:r>
              <w:sym w:font="Wingdings" w:char="F06F"/>
            </w:r>
            <w:r>
              <w:t xml:space="preserve">  Kerncompetentie A</w:t>
            </w:r>
            <w:r w:rsidR="00430E36">
              <w:t xml:space="preserve"> “</w:t>
            </w:r>
            <w:r w:rsidR="00B05EEA">
              <w:t>V</w:t>
            </w:r>
            <w:r w:rsidR="00B05EEA" w:rsidRPr="00B05EEA">
              <w:t>ellen van bomen in vochtig bos op kleigrond</w:t>
            </w:r>
            <w:r w:rsidR="00B05EEA">
              <w:t>”</w:t>
            </w:r>
            <w:r w:rsidR="002315B3">
              <w:t xml:space="preserve"> (minimale omvang </w:t>
            </w:r>
            <w:r w:rsidR="00E81D6C">
              <w:t xml:space="preserve">€ </w:t>
            </w:r>
            <w:r w:rsidR="00B05EEA">
              <w:t>10</w:t>
            </w:r>
            <w:r w:rsidR="00E81D6C">
              <w:t>0.000,=</w:t>
            </w:r>
            <w:r w:rsidR="002315B3">
              <w:t>)</w:t>
            </w:r>
          </w:p>
          <w:p w14:paraId="5A0B0E28" w14:textId="72741C4C" w:rsidR="00583EA0" w:rsidRDefault="00583EA0" w:rsidP="00E86FB9"/>
        </w:tc>
      </w:tr>
      <w:tr w:rsidR="00583EA0" w14:paraId="3CB8F52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73A2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CA9E" w14:textId="77777777" w:rsidR="00583EA0" w:rsidRDefault="00583EA0">
            <w:r>
              <w:t>Naam en adres opdrachtgever:</w:t>
            </w:r>
          </w:p>
        </w:tc>
      </w:tr>
      <w:tr w:rsidR="00583EA0" w14:paraId="3528082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A64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7B62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1AE420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3E08A5A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3C9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B7C4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51892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1BACF74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6F0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23D5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8F7819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6A3438B4" w14:textId="77777777" w:rsidR="00583EA0" w:rsidRDefault="00583EA0">
            <w:pPr>
              <w:rPr>
                <w:highlight w:val="lightGray"/>
              </w:rPr>
            </w:pPr>
          </w:p>
          <w:p w14:paraId="707034F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7D9B4D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D2F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E61D" w14:textId="77777777" w:rsidR="00583EA0" w:rsidRDefault="00583EA0">
            <w:r>
              <w:t>Nadere informatie referentieproject</w:t>
            </w:r>
          </w:p>
        </w:tc>
      </w:tr>
      <w:tr w:rsidR="00583EA0" w14:paraId="37158A0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487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C516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EF0BE5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54C24E1E" w14:textId="77777777" w:rsidR="00583EA0" w:rsidRDefault="00583EA0">
            <w:pPr>
              <w:rPr>
                <w:highlight w:val="lightGray"/>
              </w:rPr>
            </w:pPr>
          </w:p>
          <w:p w14:paraId="3D3BB82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45BA743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67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C6D7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2A6027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4F1082D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C2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F238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713BD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333B260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2C2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D1A5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DDD70B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5878DFE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CD4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F41E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386E12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5DB80DD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E8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88AD" w14:textId="77777777" w:rsidR="00583EA0" w:rsidRDefault="00583EA0">
            <w:r>
              <w:t>Datum van oplevering</w:t>
            </w:r>
          </w:p>
          <w:p w14:paraId="2823183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5648E6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0025F6C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F8A83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59D9AF" w14:textId="77777777" w:rsidR="00583EA0" w:rsidRDefault="00583EA0">
            <w:r>
              <w:t>Contractvorm:</w:t>
            </w:r>
          </w:p>
          <w:p w14:paraId="70010615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253490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4866696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77EFC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3377353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5015F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65F7780D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E6B71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D0AADF1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BFE66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7902FF98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C57B1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010F30E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549530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07997ADA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5213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4D16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A328F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4C66C898" w14:textId="77777777" w:rsidR="00583EA0" w:rsidRDefault="00583EA0">
            <w:pPr>
              <w:rPr>
                <w:highlight w:val="lightGray"/>
              </w:rPr>
            </w:pPr>
          </w:p>
          <w:p w14:paraId="1E2A52A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58B18591" w14:textId="77777777" w:rsidR="00583EA0" w:rsidRDefault="00583EA0">
            <w:pPr>
              <w:rPr>
                <w:highlight w:val="lightGray"/>
              </w:rPr>
            </w:pPr>
          </w:p>
          <w:p w14:paraId="2D5DEEA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60AAC2D" w14:textId="77777777" w:rsidR="00583EA0" w:rsidRDefault="00583EA0" w:rsidP="00583EA0">
      <w:pPr>
        <w:pStyle w:val="colofontitel"/>
      </w:pPr>
    </w:p>
    <w:p w14:paraId="027C0FEB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1863973">
    <w:abstractNumId w:val="0"/>
  </w:num>
  <w:num w:numId="2" w16cid:durableId="1302342608">
    <w:abstractNumId w:val="3"/>
  </w:num>
  <w:num w:numId="3" w16cid:durableId="665785304">
    <w:abstractNumId w:val="7"/>
  </w:num>
  <w:num w:numId="4" w16cid:durableId="1429472351">
    <w:abstractNumId w:val="6"/>
  </w:num>
  <w:num w:numId="5" w16cid:durableId="67727840">
    <w:abstractNumId w:val="0"/>
  </w:num>
  <w:num w:numId="6" w16cid:durableId="746269320">
    <w:abstractNumId w:val="2"/>
  </w:num>
  <w:num w:numId="7" w16cid:durableId="1372802480">
    <w:abstractNumId w:val="5"/>
  </w:num>
  <w:num w:numId="8" w16cid:durableId="1378818523">
    <w:abstractNumId w:val="4"/>
  </w:num>
  <w:num w:numId="9" w16cid:durableId="197476623">
    <w:abstractNumId w:val="7"/>
  </w:num>
  <w:num w:numId="10" w16cid:durableId="495846341">
    <w:abstractNumId w:val="6"/>
  </w:num>
  <w:num w:numId="11" w16cid:durableId="1227377430">
    <w:abstractNumId w:val="6"/>
  </w:num>
  <w:num w:numId="12" w16cid:durableId="1180506899">
    <w:abstractNumId w:val="6"/>
  </w:num>
  <w:num w:numId="13" w16cid:durableId="1222247871">
    <w:abstractNumId w:val="6"/>
  </w:num>
  <w:num w:numId="14" w16cid:durableId="1521894068">
    <w:abstractNumId w:val="6"/>
  </w:num>
  <w:num w:numId="15" w16cid:durableId="140655215">
    <w:abstractNumId w:val="6"/>
  </w:num>
  <w:num w:numId="16" w16cid:durableId="104351809">
    <w:abstractNumId w:val="6"/>
  </w:num>
  <w:num w:numId="17" w16cid:durableId="670841048">
    <w:abstractNumId w:val="6"/>
  </w:num>
  <w:num w:numId="18" w16cid:durableId="840855996">
    <w:abstractNumId w:val="6"/>
  </w:num>
  <w:num w:numId="19" w16cid:durableId="1822842520">
    <w:abstractNumId w:val="4"/>
  </w:num>
  <w:num w:numId="20" w16cid:durableId="1707413740">
    <w:abstractNumId w:val="7"/>
  </w:num>
  <w:num w:numId="21" w16cid:durableId="174078326">
    <w:abstractNumId w:val="0"/>
  </w:num>
  <w:num w:numId="22" w16cid:durableId="876772509">
    <w:abstractNumId w:val="2"/>
  </w:num>
  <w:num w:numId="23" w16cid:durableId="1113598677">
    <w:abstractNumId w:val="5"/>
  </w:num>
  <w:num w:numId="24" w16cid:durableId="327295741">
    <w:abstractNumId w:val="0"/>
  </w:num>
  <w:num w:numId="25" w16cid:durableId="1802579702">
    <w:abstractNumId w:val="0"/>
  </w:num>
  <w:num w:numId="26" w16cid:durableId="2035039357">
    <w:abstractNumId w:val="0"/>
  </w:num>
  <w:num w:numId="27" w16cid:durableId="6848636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53D7D"/>
    <w:rsid w:val="000B46D8"/>
    <w:rsid w:val="00177A29"/>
    <w:rsid w:val="002315B3"/>
    <w:rsid w:val="002B5524"/>
    <w:rsid w:val="003B3222"/>
    <w:rsid w:val="00424DED"/>
    <w:rsid w:val="00430E36"/>
    <w:rsid w:val="00482A4F"/>
    <w:rsid w:val="00527398"/>
    <w:rsid w:val="00583EA0"/>
    <w:rsid w:val="00632123"/>
    <w:rsid w:val="008104C5"/>
    <w:rsid w:val="008402D9"/>
    <w:rsid w:val="009175F9"/>
    <w:rsid w:val="00954F17"/>
    <w:rsid w:val="009761CF"/>
    <w:rsid w:val="009B0D92"/>
    <w:rsid w:val="009D59A1"/>
    <w:rsid w:val="00A03098"/>
    <w:rsid w:val="00A3732E"/>
    <w:rsid w:val="00A53085"/>
    <w:rsid w:val="00A97A7E"/>
    <w:rsid w:val="00B05EEA"/>
    <w:rsid w:val="00BD0C39"/>
    <w:rsid w:val="00E81D6C"/>
    <w:rsid w:val="00E86FB9"/>
    <w:rsid w:val="00EB1492"/>
    <w:rsid w:val="00F00AA0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4A42CB"/>
  <w15:docId w15:val="{506ECD97-A51C-4C54-8177-903362B3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Alexander den Dikken</cp:lastModifiedBy>
  <cp:revision>3</cp:revision>
  <dcterms:created xsi:type="dcterms:W3CDTF">2022-05-24T21:02:00Z</dcterms:created>
  <dcterms:modified xsi:type="dcterms:W3CDTF">2022-05-25T09:29:00Z</dcterms:modified>
</cp:coreProperties>
</file>